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ED4C79" w14:textId="77777777" w:rsidR="00DA14E8" w:rsidRPr="00A25CDD" w:rsidRDefault="00000000">
      <w:pPr>
        <w:jc w:val="center"/>
        <w:rPr>
          <w:lang w:val="es-MX"/>
        </w:rPr>
      </w:pPr>
      <w:r w:rsidRPr="00A25CDD">
        <w:rPr>
          <w:b/>
          <w:color w:val="5B0F74"/>
          <w:sz w:val="32"/>
          <w:lang w:val="es-MX"/>
        </w:rPr>
        <w:t>RESUMEN EXTENSO DE PONENCIA CORTA</w:t>
      </w:r>
    </w:p>
    <w:p w14:paraId="4F9BB95D" w14:textId="77777777" w:rsidR="00DA14E8" w:rsidRPr="00A25CDD" w:rsidRDefault="00000000">
      <w:pPr>
        <w:jc w:val="center"/>
        <w:rPr>
          <w:lang w:val="es-MX"/>
        </w:rPr>
      </w:pPr>
      <w:r w:rsidRPr="00A25CDD">
        <w:rPr>
          <w:b/>
          <w:color w:val="243D80"/>
          <w:sz w:val="23"/>
          <w:lang w:val="es-MX"/>
        </w:rPr>
        <w:t xml:space="preserve">Simposio Internacional de Economía Circular y Materiales </w:t>
      </w:r>
      <w:proofErr w:type="spellStart"/>
      <w:r w:rsidRPr="00A25CDD">
        <w:rPr>
          <w:b/>
          <w:color w:val="243D80"/>
          <w:sz w:val="23"/>
          <w:lang w:val="es-MX"/>
        </w:rPr>
        <w:t>Biobasados</w:t>
      </w:r>
      <w:proofErr w:type="spellEnd"/>
    </w:p>
    <w:p w14:paraId="242304D8" w14:textId="0EB1F7B4" w:rsidR="00DA14E8" w:rsidRPr="00A25CDD" w:rsidRDefault="00000000">
      <w:pPr>
        <w:jc w:val="center"/>
        <w:rPr>
          <w:lang w:val="es-MX"/>
        </w:rPr>
      </w:pPr>
      <w:r w:rsidRPr="00A25CDD">
        <w:rPr>
          <w:color w:val="5F5F69"/>
          <w:sz w:val="19"/>
          <w:lang w:val="es-MX"/>
        </w:rPr>
        <w:t xml:space="preserve">Hacia una Validación Industrial en Iberoamérica · 28–29 </w:t>
      </w:r>
      <w:r w:rsidR="00A45736">
        <w:rPr>
          <w:color w:val="5F5F69"/>
          <w:sz w:val="19"/>
          <w:lang w:val="es-MX"/>
        </w:rPr>
        <w:t xml:space="preserve">de </w:t>
      </w:r>
      <w:r w:rsidRPr="00A25CDD">
        <w:rPr>
          <w:color w:val="5F5F69"/>
          <w:sz w:val="19"/>
          <w:lang w:val="es-MX"/>
        </w:rPr>
        <w:t>septiembre</w:t>
      </w:r>
      <w:r w:rsidR="00B87F64">
        <w:rPr>
          <w:color w:val="5F5F69"/>
          <w:sz w:val="19"/>
          <w:lang w:val="es-MX"/>
        </w:rPr>
        <w:t xml:space="preserve"> de</w:t>
      </w:r>
      <w:r w:rsidRPr="00A25CDD">
        <w:rPr>
          <w:color w:val="5F5F69"/>
          <w:sz w:val="19"/>
          <w:lang w:val="es-MX"/>
        </w:rPr>
        <w:t xml:space="preserve"> 2026</w:t>
      </w:r>
    </w:p>
    <w:tbl>
      <w:tblPr>
        <w:tblW w:w="9360" w:type="dxa"/>
        <w:tblInd w:w="120" w:type="dxa"/>
        <w:tblLayout w:type="fixed"/>
        <w:tblLook w:val="04A0" w:firstRow="1" w:lastRow="0" w:firstColumn="1" w:lastColumn="0" w:noHBand="0" w:noVBand="1"/>
      </w:tblPr>
      <w:tblGrid>
        <w:gridCol w:w="9360"/>
      </w:tblGrid>
      <w:tr w:rsidR="00DA14E8" w:rsidRPr="0028048A" w14:paraId="657EED6C" w14:textId="77777777">
        <w:tc>
          <w:tcPr>
            <w:tcW w:w="9360" w:type="dxa"/>
            <w:shd w:val="clear" w:color="auto" w:fill="F4F1F7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6E7DA70F" w14:textId="07B73165" w:rsidR="00DA14E8" w:rsidRPr="00A25CDD" w:rsidRDefault="00000000">
            <w:pPr>
              <w:spacing w:after="60"/>
              <w:rPr>
                <w:lang w:val="es-MX"/>
              </w:rPr>
            </w:pPr>
            <w:r w:rsidRPr="00A25CDD">
              <w:rPr>
                <w:b/>
                <w:color w:val="5B0F74"/>
                <w:sz w:val="18"/>
                <w:lang w:val="es-MX"/>
              </w:rPr>
              <w:t xml:space="preserve">EXTENSIÓN Y FORMATO </w:t>
            </w:r>
            <w:r w:rsidR="00E31412" w:rsidRPr="00E31412">
              <w:rPr>
                <w:sz w:val="20"/>
                <w:lang w:val="es-MX"/>
              </w:rPr>
              <w:t>Extensión: 1,000–1,500 palabras, contando la síntesis ejecutiva y las secciones 1–6. Se excluyen del conteo el título, la autoría, las afiliaciones, las palabras clave, los agradecimientos y las referencias. El documento tendrá entre 2 y 4 páginas, sin contar las referencias</w:t>
            </w:r>
            <w:r w:rsidR="00E31412">
              <w:rPr>
                <w:sz w:val="20"/>
                <w:lang w:val="es-MX"/>
              </w:rPr>
              <w:t>.</w:t>
            </w:r>
            <w:r w:rsidRPr="00A25CDD">
              <w:rPr>
                <w:sz w:val="20"/>
                <w:lang w:val="es-MX"/>
              </w:rPr>
              <w:t xml:space="preserve"> Tamaño carta, márgenes de 2.5 cm, Calibri 1</w:t>
            </w:r>
            <w:r w:rsidR="00B87F64">
              <w:rPr>
                <w:sz w:val="20"/>
                <w:lang w:val="es-MX"/>
              </w:rPr>
              <w:t>1</w:t>
            </w:r>
            <w:r w:rsidRPr="00A25CDD">
              <w:rPr>
                <w:sz w:val="20"/>
                <w:lang w:val="es-MX"/>
              </w:rPr>
              <w:t xml:space="preserve"> pt, interlineado 1.1</w:t>
            </w:r>
            <w:r w:rsidR="00B87F64">
              <w:rPr>
                <w:sz w:val="20"/>
                <w:lang w:val="es-MX"/>
              </w:rPr>
              <w:t>5</w:t>
            </w:r>
            <w:r w:rsidRPr="00A25CDD">
              <w:rPr>
                <w:sz w:val="20"/>
                <w:lang w:val="es-MX"/>
              </w:rPr>
              <w:t>. Se permiten hasta dos elementos visuales en total. Elimine todas las instrucciones</w:t>
            </w:r>
            <w:r w:rsidR="00301D52">
              <w:rPr>
                <w:sz w:val="20"/>
                <w:lang w:val="es-MX"/>
              </w:rPr>
              <w:t>, los</w:t>
            </w:r>
            <w:r w:rsidRPr="00A25CDD">
              <w:rPr>
                <w:sz w:val="20"/>
                <w:lang w:val="es-MX"/>
              </w:rPr>
              <w:t xml:space="preserve"> corchetes</w:t>
            </w:r>
            <w:r w:rsidR="00301D52">
              <w:rPr>
                <w:sz w:val="20"/>
                <w:lang w:val="es-MX"/>
              </w:rPr>
              <w:t xml:space="preserve">, las descripciones en cursiva y este cuadro </w:t>
            </w:r>
            <w:r w:rsidRPr="00A25CDD">
              <w:rPr>
                <w:sz w:val="20"/>
                <w:lang w:val="es-MX"/>
              </w:rPr>
              <w:t>antes de enviar</w:t>
            </w:r>
            <w:r w:rsidR="00A25CDD">
              <w:rPr>
                <w:sz w:val="20"/>
                <w:lang w:val="es-MX"/>
              </w:rPr>
              <w:t>.</w:t>
            </w:r>
          </w:p>
        </w:tc>
      </w:tr>
    </w:tbl>
    <w:p w14:paraId="5167358E" w14:textId="77777777" w:rsidR="00DA14E8" w:rsidRPr="00A25CDD" w:rsidRDefault="00000000">
      <w:pPr>
        <w:jc w:val="center"/>
        <w:rPr>
          <w:lang w:val="es-MX"/>
        </w:rPr>
      </w:pPr>
      <w:r w:rsidRPr="00A25CDD">
        <w:rPr>
          <w:b/>
          <w:sz w:val="32"/>
          <w:lang w:val="es-MX"/>
        </w:rPr>
        <w:t>[TÍTULO DEL TRABAJO: claro, específico y de máximo 20 palabras]</w:t>
      </w:r>
    </w:p>
    <w:p w14:paraId="7F7E62F2" w14:textId="77777777" w:rsidR="00DA14E8" w:rsidRPr="00A25CDD" w:rsidRDefault="00000000">
      <w:pPr>
        <w:jc w:val="center"/>
        <w:rPr>
          <w:lang w:val="es-MX"/>
        </w:rPr>
      </w:pPr>
      <w:r w:rsidRPr="00A25CDD">
        <w:rPr>
          <w:b/>
          <w:color w:val="243D80"/>
          <w:lang w:val="es-MX"/>
        </w:rPr>
        <w:t>[Nombre Apellido¹, Nombre Apellido², Nombre Apellido³]</w:t>
      </w:r>
    </w:p>
    <w:p w14:paraId="2EA6E05E" w14:textId="77777777" w:rsidR="00DA14E8" w:rsidRPr="00A25CDD" w:rsidRDefault="00000000">
      <w:pPr>
        <w:jc w:val="center"/>
        <w:rPr>
          <w:lang w:val="es-MX"/>
        </w:rPr>
      </w:pPr>
      <w:r w:rsidRPr="00A25CDD">
        <w:rPr>
          <w:color w:val="5F5F69"/>
          <w:sz w:val="19"/>
          <w:lang w:val="es-MX"/>
        </w:rPr>
        <w:t>[¹Institución/organización, ciudad, país · ²Institución/organización, ciudad, país]</w:t>
      </w:r>
    </w:p>
    <w:p w14:paraId="52FA32C4" w14:textId="77777777" w:rsidR="00DA14E8" w:rsidRPr="00A25CDD" w:rsidRDefault="00000000">
      <w:pPr>
        <w:jc w:val="center"/>
        <w:rPr>
          <w:lang w:val="es-MX"/>
        </w:rPr>
      </w:pPr>
      <w:r w:rsidRPr="00A25CDD">
        <w:rPr>
          <w:color w:val="5F5F69"/>
          <w:sz w:val="19"/>
          <w:lang w:val="es-MX"/>
        </w:rPr>
        <w:t>[Autor/a de contacto: correo electrónico · ORCID opcional]</w:t>
      </w:r>
    </w:p>
    <w:tbl>
      <w:tblPr>
        <w:tblStyle w:val="Tablaconcuadrcula"/>
        <w:tblW w:w="9360" w:type="dxa"/>
        <w:tblInd w:w="120" w:type="dxa"/>
        <w:tblLayout w:type="fixed"/>
        <w:tblLook w:val="04A0" w:firstRow="1" w:lastRow="0" w:firstColumn="1" w:lastColumn="0" w:noHBand="0" w:noVBand="1"/>
      </w:tblPr>
      <w:tblGrid>
        <w:gridCol w:w="2500"/>
        <w:gridCol w:w="6860"/>
      </w:tblGrid>
      <w:tr w:rsidR="00DA14E8" w:rsidRPr="0028048A" w14:paraId="46D34476" w14:textId="77777777">
        <w:tc>
          <w:tcPr>
            <w:tcW w:w="2500" w:type="dxa"/>
            <w:shd w:val="clear" w:color="auto" w:fill="E7E0EF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637A6104" w14:textId="77777777" w:rsidR="00DA14E8" w:rsidRDefault="00000000">
            <w:r>
              <w:rPr>
                <w:b/>
                <w:color w:val="5B0F74"/>
                <w:sz w:val="18"/>
              </w:rPr>
              <w:t xml:space="preserve">Eje </w:t>
            </w:r>
            <w:proofErr w:type="spellStart"/>
            <w:r>
              <w:rPr>
                <w:b/>
                <w:color w:val="5B0F74"/>
                <w:sz w:val="18"/>
              </w:rPr>
              <w:t>temático</w:t>
            </w:r>
            <w:proofErr w:type="spellEnd"/>
          </w:p>
        </w:tc>
        <w:tc>
          <w:tcPr>
            <w:tcW w:w="6860" w:type="dxa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68E8D228" w14:textId="77777777" w:rsidR="00DA14E8" w:rsidRPr="00A25CDD" w:rsidRDefault="00000000">
            <w:pPr>
              <w:rPr>
                <w:lang w:val="es-MX"/>
              </w:rPr>
            </w:pPr>
            <w:r w:rsidRPr="00A25CDD">
              <w:rPr>
                <w:sz w:val="18"/>
                <w:lang w:val="es-MX"/>
              </w:rPr>
              <w:t>[Seleccione uno de los cinco ejes oficiales]</w:t>
            </w:r>
          </w:p>
        </w:tc>
      </w:tr>
      <w:tr w:rsidR="00DA14E8" w:rsidRPr="0028048A" w14:paraId="5016ABB7" w14:textId="77777777">
        <w:tc>
          <w:tcPr>
            <w:tcW w:w="2500" w:type="dxa"/>
            <w:shd w:val="clear" w:color="auto" w:fill="E7E0EF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31F64D57" w14:textId="77777777" w:rsidR="00DA14E8" w:rsidRDefault="00000000">
            <w:r>
              <w:rPr>
                <w:b/>
                <w:color w:val="5B0F74"/>
                <w:sz w:val="18"/>
              </w:rPr>
              <w:t xml:space="preserve">Tipo de </w:t>
            </w:r>
            <w:proofErr w:type="spellStart"/>
            <w:r>
              <w:rPr>
                <w:b/>
                <w:color w:val="5B0F74"/>
                <w:sz w:val="18"/>
              </w:rPr>
              <w:t>contribución</w:t>
            </w:r>
            <w:proofErr w:type="spellEnd"/>
          </w:p>
        </w:tc>
        <w:tc>
          <w:tcPr>
            <w:tcW w:w="6860" w:type="dxa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5101E0B7" w14:textId="24EE970D" w:rsidR="00DA14E8" w:rsidRPr="00A45736" w:rsidRDefault="00000000">
            <w:pPr>
              <w:rPr>
                <w:lang w:val="es-MX"/>
              </w:rPr>
            </w:pPr>
            <w:r w:rsidRPr="00A25CDD">
              <w:rPr>
                <w:sz w:val="18"/>
                <w:lang w:val="es-MX"/>
              </w:rPr>
              <w:t>[</w:t>
            </w:r>
            <w:r w:rsidR="00195D33">
              <w:rPr>
                <w:sz w:val="18"/>
                <w:lang w:val="es-MX"/>
              </w:rPr>
              <w:t>I</w:t>
            </w:r>
            <w:r w:rsidR="00195D33" w:rsidRPr="00195D33">
              <w:rPr>
                <w:sz w:val="18"/>
                <w:lang w:val="es-MX"/>
              </w:rPr>
              <w:t>nvestigación o análisis; innovación o desarrollo tecnológico; vinculación o transferencia; emprendimiento</w:t>
            </w:r>
            <w:r w:rsidRPr="00A25CDD">
              <w:rPr>
                <w:sz w:val="18"/>
                <w:lang w:val="es-MX"/>
              </w:rPr>
              <w:t>]</w:t>
            </w:r>
          </w:p>
        </w:tc>
      </w:tr>
      <w:tr w:rsidR="00DA14E8" w:rsidRPr="0028048A" w14:paraId="739B19CC" w14:textId="77777777">
        <w:tc>
          <w:tcPr>
            <w:tcW w:w="2500" w:type="dxa"/>
            <w:shd w:val="clear" w:color="auto" w:fill="E7E0EF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10C66027" w14:textId="77777777" w:rsidR="00DA14E8" w:rsidRDefault="00000000">
            <w:r>
              <w:rPr>
                <w:b/>
                <w:color w:val="5B0F74"/>
                <w:sz w:val="18"/>
              </w:rPr>
              <w:t xml:space="preserve">Estado del </w:t>
            </w:r>
            <w:proofErr w:type="spellStart"/>
            <w:r>
              <w:rPr>
                <w:b/>
                <w:color w:val="5B0F74"/>
                <w:sz w:val="18"/>
              </w:rPr>
              <w:t>trabajo</w:t>
            </w:r>
            <w:proofErr w:type="spellEnd"/>
          </w:p>
        </w:tc>
        <w:tc>
          <w:tcPr>
            <w:tcW w:w="6860" w:type="dxa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25637563" w14:textId="529E4BF0" w:rsidR="00DA14E8" w:rsidRPr="00A25CDD" w:rsidRDefault="00000000">
            <w:pPr>
              <w:rPr>
                <w:lang w:val="es-MX"/>
              </w:rPr>
            </w:pPr>
            <w:r w:rsidRPr="00A25CDD">
              <w:rPr>
                <w:sz w:val="18"/>
                <w:lang w:val="es-MX"/>
              </w:rPr>
              <w:t>[Idea · en desarrollo ·</w:t>
            </w:r>
            <w:r w:rsidR="00195D33">
              <w:rPr>
                <w:sz w:val="18"/>
                <w:lang w:val="es-MX"/>
              </w:rPr>
              <w:t xml:space="preserve"> prueba de concepto</w:t>
            </w:r>
            <w:r w:rsidR="00195D33" w:rsidRPr="00A25CDD">
              <w:rPr>
                <w:sz w:val="18"/>
                <w:lang w:val="es-MX"/>
              </w:rPr>
              <w:t xml:space="preserve"> · </w:t>
            </w:r>
            <w:r w:rsidR="00195D33">
              <w:rPr>
                <w:sz w:val="18"/>
                <w:lang w:val="es-MX"/>
              </w:rPr>
              <w:t>prototipo</w:t>
            </w:r>
            <w:r w:rsidRPr="00A25CDD">
              <w:rPr>
                <w:sz w:val="18"/>
                <w:lang w:val="es-MX"/>
              </w:rPr>
              <w:t xml:space="preserve"> · validación de laboratorio · validación con usuario</w:t>
            </w:r>
            <w:r w:rsidR="0028048A">
              <w:rPr>
                <w:sz w:val="18"/>
                <w:lang w:val="es-MX"/>
              </w:rPr>
              <w:t xml:space="preserve"> o </w:t>
            </w:r>
            <w:r w:rsidRPr="00A25CDD">
              <w:rPr>
                <w:sz w:val="18"/>
                <w:lang w:val="es-MX"/>
              </w:rPr>
              <w:t xml:space="preserve">industria · </w:t>
            </w:r>
            <w:r w:rsidR="00195D33">
              <w:rPr>
                <w:sz w:val="18"/>
                <w:lang w:val="es-MX"/>
              </w:rPr>
              <w:t>implementación o transferencia</w:t>
            </w:r>
            <w:r w:rsidRPr="00A25CDD">
              <w:rPr>
                <w:sz w:val="18"/>
                <w:lang w:val="es-MX"/>
              </w:rPr>
              <w:t>]</w:t>
            </w:r>
          </w:p>
        </w:tc>
      </w:tr>
    </w:tbl>
    <w:p w14:paraId="2039A837" w14:textId="77777777" w:rsidR="00DA14E8" w:rsidRPr="00A25CDD" w:rsidRDefault="00000000">
      <w:pPr>
        <w:pStyle w:val="Ttulo1"/>
        <w:rPr>
          <w:lang w:val="es-MX"/>
        </w:rPr>
      </w:pPr>
      <w:r w:rsidRPr="00A25CDD">
        <w:rPr>
          <w:lang w:val="es-MX"/>
        </w:rPr>
        <w:t>Síntesis ejecutiva</w:t>
      </w:r>
    </w:p>
    <w:p w14:paraId="5EF6F841" w14:textId="77777777" w:rsidR="00DA14E8" w:rsidRPr="00A25CDD" w:rsidRDefault="00000000">
      <w:pPr>
        <w:spacing w:after="100"/>
        <w:rPr>
          <w:lang w:val="es-MX"/>
        </w:rPr>
      </w:pPr>
      <w:r w:rsidRPr="00A25CDD">
        <w:rPr>
          <w:i/>
          <w:color w:val="5F5F69"/>
          <w:sz w:val="18"/>
          <w:lang w:val="es-MX"/>
        </w:rPr>
        <w:t>Entre 150 y 200 palabras. Explique el problema, la propuesta, la evidencia principal y el valor para la vinculación. Debe poder entenderse sin leer el resto del documento.</w:t>
      </w:r>
    </w:p>
    <w:p w14:paraId="439ED13F" w14:textId="77777777" w:rsidR="00DA14E8" w:rsidRPr="00E31412" w:rsidRDefault="00000000">
      <w:pPr>
        <w:spacing w:after="140"/>
        <w:rPr>
          <w:sz w:val="22"/>
          <w:lang w:val="es-MX"/>
        </w:rPr>
      </w:pPr>
      <w:r w:rsidRPr="00E31412">
        <w:rPr>
          <w:color w:val="4B4B50"/>
          <w:sz w:val="22"/>
          <w:lang w:val="es-MX"/>
        </w:rPr>
        <w:t>[Escriba aquí]</w:t>
      </w:r>
    </w:p>
    <w:p w14:paraId="3ECE2C7D" w14:textId="77777777" w:rsidR="00DA14E8" w:rsidRPr="00E31412" w:rsidRDefault="00000000">
      <w:pPr>
        <w:rPr>
          <w:sz w:val="22"/>
          <w:lang w:val="es-MX"/>
        </w:rPr>
      </w:pPr>
      <w:r w:rsidRPr="00E31412">
        <w:rPr>
          <w:b/>
          <w:sz w:val="22"/>
          <w:lang w:val="es-MX"/>
        </w:rPr>
        <w:t xml:space="preserve">Palabras clave: </w:t>
      </w:r>
      <w:r w:rsidRPr="00E31412">
        <w:rPr>
          <w:color w:val="5F5F69"/>
          <w:sz w:val="22"/>
          <w:lang w:val="es-MX"/>
        </w:rPr>
        <w:t>[3–5 términos separados por punto y coma]</w:t>
      </w:r>
    </w:p>
    <w:p w14:paraId="068D7FA5" w14:textId="77777777" w:rsidR="00DA14E8" w:rsidRPr="00A25CDD" w:rsidRDefault="00000000">
      <w:pPr>
        <w:pStyle w:val="Ttulo1"/>
        <w:rPr>
          <w:lang w:val="es-MX"/>
        </w:rPr>
      </w:pPr>
      <w:r w:rsidRPr="00A25CDD">
        <w:rPr>
          <w:lang w:val="es-MX"/>
        </w:rPr>
        <w:t>1. Problema u oportunidad</w:t>
      </w:r>
    </w:p>
    <w:p w14:paraId="7D66944F" w14:textId="77777777" w:rsidR="00DA14E8" w:rsidRPr="00A25CDD" w:rsidRDefault="00000000">
      <w:pPr>
        <w:spacing w:after="100"/>
        <w:rPr>
          <w:lang w:val="es-MX"/>
        </w:rPr>
      </w:pPr>
      <w:r w:rsidRPr="00A25CDD">
        <w:rPr>
          <w:i/>
          <w:color w:val="5F5F69"/>
          <w:sz w:val="18"/>
          <w:lang w:val="es-MX"/>
        </w:rPr>
        <w:t>Describa el contexto, quién enfrenta el problema, su relevancia territorial/industrial/científica y la brecha que justifica el trabajo. Cite datos o antecedentes externos cuando corresponda.</w:t>
      </w:r>
    </w:p>
    <w:p w14:paraId="6354A3D1" w14:textId="77777777" w:rsidR="00DA14E8" w:rsidRPr="00E31412" w:rsidRDefault="00000000">
      <w:pPr>
        <w:spacing w:after="140"/>
        <w:rPr>
          <w:sz w:val="22"/>
          <w:lang w:val="es-MX"/>
        </w:rPr>
      </w:pPr>
      <w:r w:rsidRPr="00E31412">
        <w:rPr>
          <w:color w:val="4B4B50"/>
          <w:sz w:val="22"/>
          <w:lang w:val="es-MX"/>
        </w:rPr>
        <w:t>[Escriba aquí]</w:t>
      </w:r>
    </w:p>
    <w:p w14:paraId="411D725A" w14:textId="77777777" w:rsidR="00DA14E8" w:rsidRPr="00A25CDD" w:rsidRDefault="00000000">
      <w:pPr>
        <w:pStyle w:val="Ttulo1"/>
        <w:rPr>
          <w:lang w:val="es-MX"/>
        </w:rPr>
      </w:pPr>
      <w:r w:rsidRPr="00A25CDD">
        <w:rPr>
          <w:lang w:val="es-MX"/>
        </w:rPr>
        <w:t>2. Objetivo o propuesta de valor</w:t>
      </w:r>
    </w:p>
    <w:p w14:paraId="21B8AFFA" w14:textId="77777777" w:rsidR="00DA14E8" w:rsidRPr="00A25CDD" w:rsidRDefault="00000000">
      <w:pPr>
        <w:spacing w:after="100"/>
        <w:rPr>
          <w:lang w:val="es-MX"/>
        </w:rPr>
      </w:pPr>
      <w:r w:rsidRPr="00A25CDD">
        <w:rPr>
          <w:i/>
          <w:color w:val="5F5F69"/>
          <w:sz w:val="18"/>
          <w:lang w:val="es-MX"/>
        </w:rPr>
        <w:t>Declare qué busca demostrar, desarrollar, validar, transferir o transformar. Si se trata de una idea, formule el cambio esperado sin presentarlo como resultado.</w:t>
      </w:r>
    </w:p>
    <w:p w14:paraId="4543D606" w14:textId="77777777" w:rsidR="00DA14E8" w:rsidRPr="00E31412" w:rsidRDefault="00000000">
      <w:pPr>
        <w:spacing w:after="140"/>
        <w:rPr>
          <w:sz w:val="22"/>
          <w:lang w:val="es-MX"/>
        </w:rPr>
      </w:pPr>
      <w:r w:rsidRPr="00E31412">
        <w:rPr>
          <w:color w:val="4B4B50"/>
          <w:sz w:val="22"/>
          <w:lang w:val="es-MX"/>
        </w:rPr>
        <w:lastRenderedPageBreak/>
        <w:t>[Escriba aquí]</w:t>
      </w:r>
    </w:p>
    <w:p w14:paraId="5676739A" w14:textId="77777777" w:rsidR="00DA14E8" w:rsidRPr="00A25CDD" w:rsidRDefault="00000000">
      <w:pPr>
        <w:pStyle w:val="Ttulo1"/>
        <w:rPr>
          <w:lang w:val="es-MX"/>
        </w:rPr>
      </w:pPr>
      <w:r w:rsidRPr="00A25CDD">
        <w:rPr>
          <w:lang w:val="es-MX"/>
        </w:rPr>
        <w:t>3. Enfoque, metodología o ruta de desarrollo</w:t>
      </w:r>
    </w:p>
    <w:p w14:paraId="193DC978" w14:textId="77777777" w:rsidR="00DA14E8" w:rsidRPr="00A25CDD" w:rsidRDefault="00000000">
      <w:pPr>
        <w:spacing w:after="100"/>
        <w:rPr>
          <w:lang w:val="es-MX"/>
        </w:rPr>
      </w:pPr>
      <w:r w:rsidRPr="00A25CDD">
        <w:rPr>
          <w:i/>
          <w:color w:val="5F5F69"/>
          <w:sz w:val="18"/>
          <w:lang w:val="es-MX"/>
        </w:rPr>
        <w:t>Explique de forma suficiente el diseño, proceso, materiales, población/caso, prototipo, intervención o método. Para proyectos no académicos, describa cómo se desarrolló y probó la propuesta.</w:t>
      </w:r>
    </w:p>
    <w:p w14:paraId="7266B0FF" w14:textId="77777777" w:rsidR="00DA14E8" w:rsidRPr="00E31412" w:rsidRDefault="00000000">
      <w:pPr>
        <w:spacing w:after="140"/>
        <w:rPr>
          <w:sz w:val="22"/>
          <w:lang w:val="es-MX"/>
        </w:rPr>
      </w:pPr>
      <w:r w:rsidRPr="00E31412">
        <w:rPr>
          <w:color w:val="4B4B50"/>
          <w:sz w:val="22"/>
          <w:lang w:val="es-MX"/>
        </w:rPr>
        <w:t>[Escriba aquí]</w:t>
      </w:r>
    </w:p>
    <w:p w14:paraId="68A10D83" w14:textId="77777777" w:rsidR="00DA14E8" w:rsidRPr="00A25CDD" w:rsidRDefault="00000000">
      <w:pPr>
        <w:pStyle w:val="Ttulo1"/>
        <w:rPr>
          <w:lang w:val="es-MX"/>
        </w:rPr>
      </w:pPr>
      <w:r w:rsidRPr="00A25CDD">
        <w:rPr>
          <w:lang w:val="es-MX"/>
        </w:rPr>
        <w:t>4. Resultados, evidencia o avance</w:t>
      </w:r>
    </w:p>
    <w:p w14:paraId="05904391" w14:textId="77777777" w:rsidR="00DA14E8" w:rsidRPr="00A25CDD" w:rsidRDefault="00000000">
      <w:pPr>
        <w:spacing w:after="100"/>
        <w:rPr>
          <w:lang w:val="es-MX"/>
        </w:rPr>
      </w:pPr>
      <w:r w:rsidRPr="00A25CDD">
        <w:rPr>
          <w:i/>
          <w:color w:val="5F5F69"/>
          <w:sz w:val="18"/>
          <w:lang w:val="es-MX"/>
        </w:rPr>
        <w:t>Presente resultados verificables, datos, prueba de concepto, caso, prototipo, aprendizaje o avance. Distinga resultados definitivos, preliminares y esperados. Puede insertar aquí una figura o tabla con título y fuente.</w:t>
      </w:r>
    </w:p>
    <w:p w14:paraId="0A7CD783" w14:textId="77777777" w:rsidR="00DA14E8" w:rsidRPr="00E31412" w:rsidRDefault="00000000">
      <w:pPr>
        <w:spacing w:after="140"/>
        <w:rPr>
          <w:sz w:val="22"/>
          <w:lang w:val="es-MX"/>
        </w:rPr>
      </w:pPr>
      <w:r w:rsidRPr="00E31412">
        <w:rPr>
          <w:color w:val="4B4B50"/>
          <w:sz w:val="22"/>
          <w:lang w:val="es-MX"/>
        </w:rPr>
        <w:t>[Escriba aquí]</w:t>
      </w:r>
    </w:p>
    <w:p w14:paraId="72647B27" w14:textId="77777777" w:rsidR="00DA14E8" w:rsidRPr="00A25CDD" w:rsidRDefault="00000000">
      <w:pPr>
        <w:pStyle w:val="Ttulo1"/>
        <w:rPr>
          <w:lang w:val="es-MX"/>
        </w:rPr>
      </w:pPr>
      <w:r w:rsidRPr="00A25CDD">
        <w:rPr>
          <w:lang w:val="es-MX"/>
        </w:rPr>
        <w:t>5. Potencial de aplicación, validación y vinculación</w:t>
      </w:r>
    </w:p>
    <w:p w14:paraId="13D57AB6" w14:textId="77777777" w:rsidR="00DA14E8" w:rsidRPr="00A25CDD" w:rsidRDefault="00000000">
      <w:pPr>
        <w:spacing w:after="100"/>
        <w:rPr>
          <w:lang w:val="es-MX"/>
        </w:rPr>
      </w:pPr>
      <w:r w:rsidRPr="00A25CDD">
        <w:rPr>
          <w:i/>
          <w:color w:val="5F5F69"/>
          <w:sz w:val="18"/>
          <w:lang w:val="es-MX"/>
        </w:rPr>
        <w:t>Indique usuario/sector, nivel o estado de desarrollo, condiciones para escalar, barreras, normas/certificaciones relevantes y el tipo de aliado o infraestructura que se requiere.</w:t>
      </w:r>
    </w:p>
    <w:p w14:paraId="7FD14F30" w14:textId="77777777" w:rsidR="00DA14E8" w:rsidRPr="00E31412" w:rsidRDefault="00000000">
      <w:pPr>
        <w:spacing w:after="140"/>
        <w:rPr>
          <w:sz w:val="22"/>
          <w:lang w:val="es-MX"/>
        </w:rPr>
      </w:pPr>
      <w:r w:rsidRPr="00E31412">
        <w:rPr>
          <w:color w:val="4B4B50"/>
          <w:sz w:val="22"/>
          <w:lang w:val="es-MX"/>
        </w:rPr>
        <w:t>[Escriba aquí]</w:t>
      </w:r>
    </w:p>
    <w:p w14:paraId="1BD7D1AF" w14:textId="77777777" w:rsidR="00DA14E8" w:rsidRPr="00A25CDD" w:rsidRDefault="00000000">
      <w:pPr>
        <w:pStyle w:val="Ttulo1"/>
        <w:rPr>
          <w:lang w:val="es-MX"/>
        </w:rPr>
      </w:pPr>
      <w:r w:rsidRPr="00A25CDD">
        <w:rPr>
          <w:lang w:val="es-MX"/>
        </w:rPr>
        <w:t>6. Conclusión y siguiente paso</w:t>
      </w:r>
    </w:p>
    <w:p w14:paraId="4193FA1F" w14:textId="77777777" w:rsidR="00DA14E8" w:rsidRPr="00A25CDD" w:rsidRDefault="00000000">
      <w:pPr>
        <w:spacing w:after="100"/>
        <w:rPr>
          <w:lang w:val="es-MX"/>
        </w:rPr>
      </w:pPr>
      <w:r w:rsidRPr="00A25CDD">
        <w:rPr>
          <w:i/>
          <w:color w:val="5F5F69"/>
          <w:sz w:val="18"/>
          <w:lang w:val="es-MX"/>
        </w:rPr>
        <w:t>Redacte el mensaje central en un párrafo y cierre con el siguiente hito concreto. Señale qué colaboración busca durante el simposio.</w:t>
      </w:r>
    </w:p>
    <w:p w14:paraId="64EF3F0B" w14:textId="77777777" w:rsidR="00DA14E8" w:rsidRPr="00E31412" w:rsidRDefault="00000000">
      <w:pPr>
        <w:spacing w:after="140"/>
        <w:rPr>
          <w:sz w:val="22"/>
          <w:lang w:val="es-MX"/>
        </w:rPr>
      </w:pPr>
      <w:r w:rsidRPr="00E31412">
        <w:rPr>
          <w:color w:val="4B4B50"/>
          <w:sz w:val="22"/>
          <w:lang w:val="es-MX"/>
        </w:rPr>
        <w:t>[Escriba aquí]</w:t>
      </w:r>
    </w:p>
    <w:p w14:paraId="49526349" w14:textId="77777777" w:rsidR="00DA14E8" w:rsidRPr="00A25CDD" w:rsidRDefault="00000000">
      <w:pPr>
        <w:pStyle w:val="Ttulo1"/>
        <w:rPr>
          <w:lang w:val="es-MX"/>
        </w:rPr>
      </w:pPr>
      <w:r w:rsidRPr="00A25CDD">
        <w:rPr>
          <w:lang w:val="es-MX"/>
        </w:rPr>
        <w:t>Agradecimientos (opcional)</w:t>
      </w:r>
    </w:p>
    <w:p w14:paraId="78B7BCA3" w14:textId="77777777" w:rsidR="00DA14E8" w:rsidRPr="00A25CDD" w:rsidRDefault="00000000">
      <w:pPr>
        <w:spacing w:after="100"/>
        <w:rPr>
          <w:lang w:val="es-MX"/>
        </w:rPr>
      </w:pPr>
      <w:r w:rsidRPr="00A25CDD">
        <w:rPr>
          <w:i/>
          <w:color w:val="5F5F69"/>
          <w:sz w:val="18"/>
          <w:lang w:val="es-MX"/>
        </w:rPr>
        <w:t>Mencione financiamiento, instituciones, comunidades, empresas o personas que deban reconocerse. No incluya organizaciones sin su autorización.</w:t>
      </w:r>
    </w:p>
    <w:p w14:paraId="3BCCA03E" w14:textId="77777777" w:rsidR="00DA14E8" w:rsidRPr="00E31412" w:rsidRDefault="00000000">
      <w:pPr>
        <w:spacing w:after="140"/>
        <w:rPr>
          <w:sz w:val="22"/>
          <w:lang w:val="es-MX"/>
        </w:rPr>
      </w:pPr>
      <w:r w:rsidRPr="00E31412">
        <w:rPr>
          <w:color w:val="4B4B50"/>
          <w:sz w:val="22"/>
          <w:lang w:val="es-MX"/>
        </w:rPr>
        <w:t>[Escriba aquí]</w:t>
      </w:r>
    </w:p>
    <w:p w14:paraId="342C3B13" w14:textId="77777777" w:rsidR="00DA14E8" w:rsidRPr="00A25CDD" w:rsidRDefault="00000000">
      <w:pPr>
        <w:pStyle w:val="Ttulo1"/>
        <w:rPr>
          <w:lang w:val="es-MX"/>
        </w:rPr>
      </w:pPr>
      <w:r w:rsidRPr="00A25CDD">
        <w:rPr>
          <w:lang w:val="es-MX"/>
        </w:rPr>
        <w:t>Referencias</w:t>
      </w:r>
    </w:p>
    <w:p w14:paraId="1FE3057F" w14:textId="77777777" w:rsidR="00DA14E8" w:rsidRPr="00A25CDD" w:rsidRDefault="00000000">
      <w:pPr>
        <w:spacing w:after="100"/>
        <w:rPr>
          <w:lang w:val="es-MX"/>
        </w:rPr>
      </w:pPr>
      <w:r w:rsidRPr="00A25CDD">
        <w:rPr>
          <w:i/>
          <w:color w:val="5F5F69"/>
          <w:sz w:val="18"/>
          <w:lang w:val="es-MX"/>
        </w:rPr>
        <w:t>Use APA 7 únicamente para las fuentes citadas en el texto: artículos, normas, patentes, informes, datos, fichas técnicas o documentos institucionales. No se requiere una revisión bibliográfica extensa. Texto recomendado: 9.5–10 pt.</w:t>
      </w:r>
    </w:p>
    <w:p w14:paraId="63569873" w14:textId="77777777" w:rsidR="00DA14E8" w:rsidRPr="00E31412" w:rsidRDefault="00000000">
      <w:pPr>
        <w:spacing w:after="140"/>
        <w:rPr>
          <w:sz w:val="22"/>
        </w:rPr>
      </w:pPr>
      <w:r w:rsidRPr="00E31412">
        <w:rPr>
          <w:color w:val="4B4B50"/>
          <w:sz w:val="22"/>
          <w:lang w:val="es-MX"/>
        </w:rPr>
        <w:t xml:space="preserve">[Apellido, A. A. (Año). Título. </w:t>
      </w:r>
      <w:r w:rsidRPr="00E31412">
        <w:rPr>
          <w:color w:val="4B4B50"/>
          <w:sz w:val="22"/>
        </w:rPr>
        <w:t>Fuente. https://doi.org/... ]</w:t>
      </w:r>
    </w:p>
    <w:tbl>
      <w:tblPr>
        <w:tblW w:w="9360" w:type="dxa"/>
        <w:tblInd w:w="120" w:type="dxa"/>
        <w:tblLayout w:type="fixed"/>
        <w:tblLook w:val="04A0" w:firstRow="1" w:lastRow="0" w:firstColumn="1" w:lastColumn="0" w:noHBand="0" w:noVBand="1"/>
      </w:tblPr>
      <w:tblGrid>
        <w:gridCol w:w="9360"/>
      </w:tblGrid>
      <w:tr w:rsidR="00DA14E8" w:rsidRPr="0028048A" w14:paraId="443137DE" w14:textId="77777777">
        <w:tc>
          <w:tcPr>
            <w:tcW w:w="9360" w:type="dxa"/>
            <w:shd w:val="clear" w:color="auto" w:fill="FFF7D8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0C236047" w14:textId="77777777" w:rsidR="00DA14E8" w:rsidRPr="00A25CDD" w:rsidRDefault="00000000">
            <w:pPr>
              <w:spacing w:after="60"/>
              <w:rPr>
                <w:lang w:val="es-MX"/>
              </w:rPr>
            </w:pPr>
            <w:r w:rsidRPr="00A25CDD">
              <w:rPr>
                <w:b/>
                <w:color w:val="F5C200"/>
                <w:sz w:val="18"/>
                <w:lang w:val="es-MX"/>
              </w:rPr>
              <w:t xml:space="preserve">NOMBRE DEL ARCHIVO  </w:t>
            </w:r>
            <w:r w:rsidRPr="00A25CDD">
              <w:rPr>
                <w:sz w:val="20"/>
                <w:lang w:val="es-MX"/>
              </w:rPr>
              <w:t>SIEM2026_PONENCIA_Apellido_TituloCorto_ResumenExtenso.docx y su versión PDF.</w:t>
            </w:r>
          </w:p>
        </w:tc>
      </w:tr>
    </w:tbl>
    <w:p w14:paraId="2F3922B4" w14:textId="77777777" w:rsidR="007B46D0" w:rsidRPr="00A25CDD" w:rsidRDefault="007B46D0">
      <w:pPr>
        <w:rPr>
          <w:lang w:val="es-MX"/>
        </w:rPr>
      </w:pPr>
    </w:p>
    <w:sectPr w:rsidR="007B46D0" w:rsidRPr="00A25CDD" w:rsidSect="00E31412">
      <w:headerReference w:type="default" r:id="rId8"/>
      <w:footerReference w:type="default" r:id="rId9"/>
      <w:pgSz w:w="12240" w:h="15840"/>
      <w:pgMar w:top="1418" w:right="1418" w:bottom="1418" w:left="1418" w:header="505" w:footer="50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3A7D70" w14:textId="77777777" w:rsidR="0071482F" w:rsidRDefault="0071482F">
      <w:pPr>
        <w:spacing w:after="0" w:line="240" w:lineRule="auto"/>
      </w:pPr>
      <w:r>
        <w:separator/>
      </w:r>
    </w:p>
  </w:endnote>
  <w:endnote w:type="continuationSeparator" w:id="0">
    <w:p w14:paraId="390CDAEB" w14:textId="77777777" w:rsidR="0071482F" w:rsidRDefault="007148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93ED99" w14:textId="77777777" w:rsidR="00DA14E8" w:rsidRPr="00A25CDD" w:rsidRDefault="00000000">
    <w:pPr>
      <w:pStyle w:val="Piedepgina"/>
      <w:jc w:val="center"/>
      <w:rPr>
        <w:lang w:val="es-MX"/>
      </w:rPr>
    </w:pPr>
    <w:r w:rsidRPr="00A25CDD">
      <w:rPr>
        <w:color w:val="5F5F69"/>
        <w:sz w:val="16"/>
        <w:lang w:val="es-MX"/>
      </w:rPr>
      <w:t>Simposio Internacional de Economía Circular y Materiales Biobasados  ·  Chihuahua, México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D852DC" w14:textId="77777777" w:rsidR="0071482F" w:rsidRDefault="0071482F">
      <w:pPr>
        <w:spacing w:after="0" w:line="240" w:lineRule="auto"/>
      </w:pPr>
      <w:r>
        <w:separator/>
      </w:r>
    </w:p>
  </w:footnote>
  <w:footnote w:type="continuationSeparator" w:id="0">
    <w:p w14:paraId="6D958734" w14:textId="77777777" w:rsidR="0071482F" w:rsidRDefault="007148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F69E4E" w14:textId="77777777" w:rsidR="00DA14E8" w:rsidRDefault="00000000">
    <w:pPr>
      <w:pStyle w:val="Encabezado"/>
      <w:jc w:val="right"/>
    </w:pPr>
    <w:r>
      <w:rPr>
        <w:b/>
        <w:color w:val="5F5F69"/>
        <w:sz w:val="17"/>
      </w:rPr>
      <w:t xml:space="preserve">SIEM 2026  |  UACH · CIMAV · CYTED </w:t>
    </w:r>
    <w:proofErr w:type="spellStart"/>
    <w:r>
      <w:rPr>
        <w:b/>
        <w:color w:val="5F5F69"/>
        <w:sz w:val="17"/>
      </w:rPr>
      <w:t>BioRed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connme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connme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convieta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convieta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828786812">
    <w:abstractNumId w:val="8"/>
  </w:num>
  <w:num w:numId="2" w16cid:durableId="1355228024">
    <w:abstractNumId w:val="6"/>
  </w:num>
  <w:num w:numId="3" w16cid:durableId="32778600">
    <w:abstractNumId w:val="5"/>
  </w:num>
  <w:num w:numId="4" w16cid:durableId="350110481">
    <w:abstractNumId w:val="4"/>
  </w:num>
  <w:num w:numId="5" w16cid:durableId="197861899">
    <w:abstractNumId w:val="7"/>
  </w:num>
  <w:num w:numId="6" w16cid:durableId="1093353532">
    <w:abstractNumId w:val="3"/>
  </w:num>
  <w:num w:numId="7" w16cid:durableId="1253196576">
    <w:abstractNumId w:val="2"/>
  </w:num>
  <w:num w:numId="8" w16cid:durableId="354384048">
    <w:abstractNumId w:val="1"/>
  </w:num>
  <w:num w:numId="9" w16cid:durableId="1506017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0A6FDB"/>
    <w:rsid w:val="0015074B"/>
    <w:rsid w:val="00195D33"/>
    <w:rsid w:val="0028048A"/>
    <w:rsid w:val="0029639D"/>
    <w:rsid w:val="00301D52"/>
    <w:rsid w:val="00326F90"/>
    <w:rsid w:val="00550BCC"/>
    <w:rsid w:val="006602F7"/>
    <w:rsid w:val="0071482F"/>
    <w:rsid w:val="0071501C"/>
    <w:rsid w:val="007B46D0"/>
    <w:rsid w:val="00817D0B"/>
    <w:rsid w:val="00934E8B"/>
    <w:rsid w:val="009A14ED"/>
    <w:rsid w:val="009B5E43"/>
    <w:rsid w:val="00A25CDD"/>
    <w:rsid w:val="00A45736"/>
    <w:rsid w:val="00AA1D8D"/>
    <w:rsid w:val="00B47730"/>
    <w:rsid w:val="00B87F64"/>
    <w:rsid w:val="00C02112"/>
    <w:rsid w:val="00CB0664"/>
    <w:rsid w:val="00DA14E8"/>
    <w:rsid w:val="00E31412"/>
    <w:rsid w:val="00E54EA6"/>
    <w:rsid w:val="00E96F24"/>
    <w:rsid w:val="00F6791A"/>
    <w:rsid w:val="00FB7A50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AA6E9A4"/>
  <w14:defaultImageDpi w14:val="300"/>
  <w15:docId w15:val="{7212151E-3C71-4BB5-898A-648BDBB9F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pPr>
      <w:spacing w:after="120" w:line="283" w:lineRule="auto"/>
    </w:pPr>
    <w:rPr>
      <w:rFonts w:ascii="Calibri" w:hAnsi="Calibri"/>
      <w:color w:val="2D2D32"/>
      <w:sz w:val="21"/>
    </w:rPr>
  </w:style>
  <w:style w:type="paragraph" w:styleId="Ttulo1">
    <w:name w:val="heading 1"/>
    <w:basedOn w:val="Normal"/>
    <w:next w:val="Normal"/>
    <w:link w:val="Ttulo1Car"/>
    <w:uiPriority w:val="9"/>
    <w:qFormat/>
    <w:rsid w:val="00FC693F"/>
    <w:pPr>
      <w:keepNext/>
      <w:keepLines/>
      <w:spacing w:before="320" w:after="160"/>
      <w:outlineLvl w:val="0"/>
    </w:pPr>
    <w:rPr>
      <w:rFonts w:asciiTheme="majorHAnsi" w:eastAsiaTheme="majorEastAsia" w:hAnsiTheme="majorHAnsi" w:cstheme="majorBidi"/>
      <w:b/>
      <w:bCs/>
      <w:color w:val="5B0F74"/>
      <w:sz w:val="32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C693F"/>
    <w:pPr>
      <w:keepNext/>
      <w:keepLines/>
      <w:spacing w:before="240"/>
      <w:outlineLvl w:val="1"/>
    </w:pPr>
    <w:rPr>
      <w:rFonts w:asciiTheme="majorHAnsi" w:eastAsiaTheme="majorEastAsia" w:hAnsiTheme="majorHAnsi" w:cstheme="majorBidi"/>
      <w:b/>
      <w:bCs/>
      <w:color w:val="243D80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C693F"/>
    <w:pPr>
      <w:keepNext/>
      <w:keepLines/>
      <w:spacing w:before="180" w:after="80"/>
      <w:outlineLvl w:val="2"/>
    </w:pPr>
    <w:rPr>
      <w:rFonts w:asciiTheme="majorHAnsi" w:eastAsiaTheme="majorEastAsia" w:hAnsiTheme="majorHAnsi" w:cstheme="majorBidi"/>
      <w:b/>
      <w:bCs/>
      <w:color w:val="243D80"/>
      <w:sz w:val="23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618BF"/>
  </w:style>
  <w:style w:type="paragraph" w:styleId="Piedepgina">
    <w:name w:val="footer"/>
    <w:basedOn w:val="Normal"/>
    <w:link w:val="Piedepgina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618BF"/>
  </w:style>
  <w:style w:type="paragraph" w:styleId="Sinespaciado">
    <w:name w:val="No Spacing"/>
    <w:uiPriority w:val="1"/>
    <w:qFormat/>
    <w:rsid w:val="00FC693F"/>
    <w:pPr>
      <w:spacing w:after="0" w:line="240" w:lineRule="auto"/>
    </w:pPr>
  </w:style>
  <w:style w:type="character" w:customStyle="1" w:styleId="Ttulo1Car">
    <w:name w:val="Título 1 Car"/>
    <w:basedOn w:val="Fuentedeprrafopredeter"/>
    <w:link w:val="Ttu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">
    <w:name w:val="Title"/>
    <w:basedOn w:val="Normal"/>
    <w:next w:val="Normal"/>
    <w:link w:val="TtuloCar"/>
    <w:uiPriority w:val="10"/>
    <w:qFormat/>
    <w:rsid w:val="00FC693F"/>
    <w:pPr>
      <w:keepNext/>
      <w:pBdr>
        <w:bottom w:val="single" w:sz="8" w:space="4" w:color="4F81BD" w:themeColor="accent1"/>
      </w:pBdr>
      <w:spacing w:after="100" w:line="240" w:lineRule="auto"/>
      <w:contextualSpacing/>
    </w:pPr>
    <w:rPr>
      <w:rFonts w:asciiTheme="majorHAnsi" w:eastAsiaTheme="majorEastAsia" w:hAnsiTheme="majorHAnsi" w:cstheme="majorBidi"/>
      <w:b/>
      <w:color w:val="5B0F74"/>
      <w:spacing w:val="5"/>
      <w:kern w:val="28"/>
      <w:sz w:val="50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FC693F"/>
    <w:pPr>
      <w:keepNext/>
      <w:numPr>
        <w:ilvl w:val="1"/>
      </w:numPr>
      <w:spacing w:after="200"/>
    </w:pPr>
    <w:rPr>
      <w:rFonts w:asciiTheme="majorHAnsi" w:eastAsiaTheme="majorEastAsia" w:hAnsiTheme="majorHAnsi" w:cstheme="majorBidi"/>
      <w:i/>
      <w:iCs/>
      <w:color w:val="5F5F69"/>
      <w:spacing w:val="15"/>
      <w:sz w:val="26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rrafodelista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99"/>
    <w:unhideWhenUsed/>
    <w:rsid w:val="00AA1D8D"/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AA1D8D"/>
  </w:style>
  <w:style w:type="paragraph" w:styleId="Textoindependiente2">
    <w:name w:val="Body Text 2"/>
    <w:basedOn w:val="Normal"/>
    <w:link w:val="Textoindependiente2Car"/>
    <w:uiPriority w:val="99"/>
    <w:unhideWhenUsed/>
    <w:rsid w:val="00AA1D8D"/>
    <w:pPr>
      <w:spacing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AA1D8D"/>
  </w:style>
  <w:style w:type="paragraph" w:styleId="Textoindependiente3">
    <w:name w:val="Body Text 3"/>
    <w:basedOn w:val="Normal"/>
    <w:link w:val="Textoindependiente3Car"/>
    <w:uiPriority w:val="99"/>
    <w:unhideWhenUsed/>
    <w:rsid w:val="00AA1D8D"/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AA1D8D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aconvieta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aconvieta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aconvieta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aconnme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aconnme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aconnme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Continuarlista">
    <w:name w:val="List Continue"/>
    <w:basedOn w:val="Normal"/>
    <w:uiPriority w:val="99"/>
    <w:unhideWhenUsed/>
    <w:rsid w:val="0029639D"/>
    <w:pPr>
      <w:ind w:left="360"/>
      <w:contextualSpacing/>
    </w:pPr>
  </w:style>
  <w:style w:type="paragraph" w:styleId="Continuarlista2">
    <w:name w:val="List Continue 2"/>
    <w:basedOn w:val="Normal"/>
    <w:uiPriority w:val="99"/>
    <w:unhideWhenUsed/>
    <w:rsid w:val="0029639D"/>
    <w:pPr>
      <w:ind w:left="720"/>
      <w:contextualSpacing/>
    </w:pPr>
  </w:style>
  <w:style w:type="paragraph" w:styleId="Continuarlista3">
    <w:name w:val="List Continue 3"/>
    <w:basedOn w:val="Normal"/>
    <w:uiPriority w:val="99"/>
    <w:unhideWhenUsed/>
    <w:rsid w:val="0029639D"/>
    <w:pPr>
      <w:ind w:left="1080"/>
      <w:contextualSpacing/>
    </w:pPr>
  </w:style>
  <w:style w:type="paragraph" w:styleId="Textomacro">
    <w:name w:val="macro"/>
    <w:link w:val="Texto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omacroCar">
    <w:name w:val="Texto macro Car"/>
    <w:basedOn w:val="Fuentedeprrafopredeter"/>
    <w:link w:val="Textomacro"/>
    <w:uiPriority w:val="99"/>
    <w:rsid w:val="0029639D"/>
    <w:rPr>
      <w:rFonts w:ascii="Courier" w:hAnsi="Courier"/>
      <w:sz w:val="20"/>
      <w:szCs w:val="20"/>
    </w:rPr>
  </w:style>
  <w:style w:type="paragraph" w:styleId="Cita">
    <w:name w:val="Quote"/>
    <w:basedOn w:val="Normal"/>
    <w:next w:val="Normal"/>
    <w:link w:val="CitaCar"/>
    <w:uiPriority w:val="29"/>
    <w:qFormat/>
    <w:rsid w:val="00FC693F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FC693F"/>
    <w:rPr>
      <w:i/>
      <w:iCs/>
      <w:color w:val="000000" w:themeColor="text1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Fuerte">
    <w:name w:val="Strong"/>
    <w:basedOn w:val="Fuentedeprrafopredeter"/>
    <w:uiPriority w:val="22"/>
    <w:qFormat/>
    <w:rsid w:val="00FC693F"/>
    <w:rPr>
      <w:b/>
      <w:bCs/>
    </w:rPr>
  </w:style>
  <w:style w:type="character" w:styleId="nfasis">
    <w:name w:val="Emphasis"/>
    <w:basedOn w:val="Fuentedeprrafopredeter"/>
    <w:uiPriority w:val="20"/>
    <w:qFormat/>
    <w:rsid w:val="00FC693F"/>
    <w:rPr>
      <w:i/>
      <w:iCs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C693F"/>
    <w:rPr>
      <w:b/>
      <w:bCs/>
      <w:i/>
      <w:iCs/>
      <w:color w:val="4F81BD" w:themeColor="accent1"/>
    </w:rPr>
  </w:style>
  <w:style w:type="character" w:styleId="nfasissutil">
    <w:name w:val="Subtle Emphasis"/>
    <w:basedOn w:val="Fuentedeprrafopredeter"/>
    <w:uiPriority w:val="19"/>
    <w:qFormat/>
    <w:rsid w:val="00FC693F"/>
    <w:rPr>
      <w:i/>
      <w:iCs/>
      <w:color w:val="808080" w:themeColor="text1" w:themeTint="7F"/>
    </w:rPr>
  </w:style>
  <w:style w:type="character" w:styleId="nfasisintenso">
    <w:name w:val="Intense Emphasis"/>
    <w:basedOn w:val="Fuentedeprrafopredeter"/>
    <w:uiPriority w:val="21"/>
    <w:qFormat/>
    <w:rsid w:val="00FC693F"/>
    <w:rPr>
      <w:b/>
      <w:bCs/>
      <w:i/>
      <w:iCs/>
      <w:color w:val="4F81BD" w:themeColor="accent1"/>
    </w:rPr>
  </w:style>
  <w:style w:type="character" w:styleId="Referenciasutil">
    <w:name w:val="Subtle Reference"/>
    <w:basedOn w:val="Fuentedeprrafopredeter"/>
    <w:uiPriority w:val="31"/>
    <w:qFormat/>
    <w:rsid w:val="00FC693F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FC693F"/>
    <w:rPr>
      <w:b/>
      <w:bCs/>
      <w:smallCaps/>
      <w:spacing w:val="5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FC693F"/>
    <w:pPr>
      <w:outlineLvl w:val="9"/>
    </w:pPr>
  </w:style>
  <w:style w:type="table" w:styleId="Tablaconcuadrcula">
    <w:name w:val="Table Grid"/>
    <w:basedOn w:val="Tabla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">
    <w:name w:val="Light Shading"/>
    <w:basedOn w:val="Tab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doclaro-nfasis1">
    <w:name w:val="Light Shading Accent 1"/>
    <w:basedOn w:val="Tabla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2">
    <w:name w:val="Light Shading Accent 2"/>
    <w:basedOn w:val="Tabla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4">
    <w:name w:val="Light Shading Accent 4"/>
    <w:basedOn w:val="Tabla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doclaro-nfasis5">
    <w:name w:val="Light Shading Accent 5"/>
    <w:basedOn w:val="Tabla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doclaro-nfasis6">
    <w:name w:val="Light Shading Accent 6"/>
    <w:basedOn w:val="Tabla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is1">
    <w:name w:val="Light List Accent 1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clara-nfasis2">
    <w:name w:val="Light List Accent 2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aclara-nfasis3">
    <w:name w:val="Light List Accent 3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aclara-nfasis4">
    <w:name w:val="Light List Accent 4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aclara-nfasis5">
    <w:name w:val="Light List Accent 5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clara-nfasis6">
    <w:name w:val="Light List Accent 6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Cuadrculaclara">
    <w:name w:val="Light Grid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Cuadrculaclara-nfasis1">
    <w:name w:val="Light Grid Accent 1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Cuadrculaclara-nfasis2">
    <w:name w:val="Light Grid Accent 2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Cuadrculaclara-nfasis3">
    <w:name w:val="Light Grid Accent 3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Cuadrculaclara-nfasis4">
    <w:name w:val="Light Grid Accent 4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Cuadrculaclara-nfasis5">
    <w:name w:val="Light Grid Accent 5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Cuadrculaclara-nfasis6">
    <w:name w:val="Light Grid Accent 6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">
    <w:name w:val="Medium Shading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1">
    <w:name w:val="Medium Shading 1 Accent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2">
    <w:name w:val="Medium Shading 1 Accent 2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3">
    <w:name w:val="Medium Shading 1 Accent 3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5">
    <w:name w:val="Medium Shading 1 Accent 5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6">
    <w:name w:val="Medium Shading 1 Accent 6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2">
    <w:name w:val="Medium Shading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1">
    <w:name w:val="Medium Shading 2 Accent 1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2">
    <w:name w:val="Medium Shading 2 Accent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3">
    <w:name w:val="Medium Shading 2 Accent 3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4">
    <w:name w:val="Medium Shading 2 Accent 4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5">
    <w:name w:val="Medium Shading 2 Accent 5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6">
    <w:name w:val="Medium Shading 2 Accent 6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1">
    <w:name w:val="Medium List 1 Accen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edia1-nfasis2">
    <w:name w:val="Medium List 1 Accent 2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edia1-nfasis3">
    <w:name w:val="Medium List 1 Accent 3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edia1-nfasis4">
    <w:name w:val="Medium List 1 Accent 4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5">
    <w:name w:val="Medium List 1 Accent 5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6">
    <w:name w:val="Medium List 1 Accent 6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edia2">
    <w:name w:val="Medium Lis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1">
    <w:name w:val="Medium List 2 Accent 1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2">
    <w:name w:val="Medium List 2 Accen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3">
    <w:name w:val="Medium List 2 Accent 3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4">
    <w:name w:val="Medium List 2 Accent 4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6">
    <w:name w:val="Medium List 2 Accent 6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">
    <w:name w:val="Medium Grid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media1-nfasis1">
    <w:name w:val="Medium Grid 1 Accent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media1-nfasis2">
    <w:name w:val="Medium Grid 1 Accent 2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media1-nfasis3">
    <w:name w:val="Medium Grid 1 Accent 3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media1-nfasis4">
    <w:name w:val="Medium Grid 1 Accent 4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media1-nfasis5">
    <w:name w:val="Medium Grid 1 Accent 5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media1-nfasis6">
    <w:name w:val="Medium Grid 1 Accent 6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uadrculamedia2">
    <w:name w:val="Medium Grid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1">
    <w:name w:val="Medium Grid 2 Accent 1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2">
    <w:name w:val="Medium Grid 2 Accent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3">
    <w:name w:val="Medium Grid 2 Accent 3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4">
    <w:name w:val="Medium Grid 2 Accent 4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5">
    <w:name w:val="Medium Grid 2 Accent 5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6">
    <w:name w:val="Medium Grid 2 Accent 6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3">
    <w:name w:val="Medium Grid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Cuadrculamedia3-nfasis1">
    <w:name w:val="Medium Grid 3 Accent 1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Cuadrculamedia3-nfasis2">
    <w:name w:val="Medium Grid 3 Accent 2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Cuadrculamedia3-nfasis3">
    <w:name w:val="Medium Grid 3 Accent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Cuadrculamedia3-nfasis4">
    <w:name w:val="Medium Grid 3 Accent 4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Cuadrculamedia3-nfasis5">
    <w:name w:val="Medium Grid 3 Accent 5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Cuadrculamedia3-nfasis6">
    <w:name w:val="Medium Grid 3 Accent 6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aoscura">
    <w:name w:val="Dark List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oscura-nfasis1">
    <w:name w:val="Dark List Accent 1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oscura-nfasis2">
    <w:name w:val="Dark List Accent 2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oscura-nfasis3">
    <w:name w:val="Dark List Accent 3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oscura-nfasis4">
    <w:name w:val="Dark List Accent 4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oscura-nfasis5">
    <w:name w:val="Dark List Accent 5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oscura-nfasis6">
    <w:name w:val="Dark List Accent 6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dovistoso">
    <w:name w:val="Colorful Shading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1">
    <w:name w:val="Colorful Shading Accent 1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2">
    <w:name w:val="Colorful Shading Accent 2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3">
    <w:name w:val="Colorful Shading Accent 3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dovistoso-nfasis4">
    <w:name w:val="Colorful Shading Accent 4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5">
    <w:name w:val="Colorful Shading Accent 5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6">
    <w:name w:val="Colorful Shading Accent 6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vistosa">
    <w:name w:val="Colorful List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vistosa-nfasis1">
    <w:name w:val="Colorful List Accent 1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avistosa-nfasis2">
    <w:name w:val="Colorful List Accent 2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vistosa-nfasis3">
    <w:name w:val="Colorful List Accent 3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vistosa-nfasis4">
    <w:name w:val="Colorful List Accent 4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vistosa-nfasis5">
    <w:name w:val="Colorful List Accent 5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vistosa-nfasis6">
    <w:name w:val="Colorful List Accent 6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uadrculavistosa">
    <w:name w:val="Colorful Grid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vistosa-nfasis1">
    <w:name w:val="Colorful Grid Accent 1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vistosa-nfasis2">
    <w:name w:val="Colorful Grid Accent 2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vistosa-nfasis3">
    <w:name w:val="Colorful Grid Accent 3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vistosa-nfasis4">
    <w:name w:val="Colorful Grid Accent 4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vistosa-nfasis5">
    <w:name w:val="Colorful Grid Accent 5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vistosa-nfasis6">
    <w:name w:val="Colorful Grid Accent 6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549</Words>
  <Characters>3022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3564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Leonor Cortés</cp:lastModifiedBy>
  <cp:revision>9</cp:revision>
  <dcterms:created xsi:type="dcterms:W3CDTF">2013-12-23T23:15:00Z</dcterms:created>
  <dcterms:modified xsi:type="dcterms:W3CDTF">2026-07-22T07:56:00Z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6b30dfe0-4b2a-489e-8e1e-43087c4bcf38</vt:lpwstr>
  </property>
</Properties>
</file>