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8AF5F" w14:textId="77777777" w:rsidR="00374CC2" w:rsidRPr="00AA0B64" w:rsidRDefault="00000000">
      <w:pPr>
        <w:spacing w:after="40"/>
        <w:jc w:val="center"/>
        <w:rPr>
          <w:lang w:val="es-MX"/>
        </w:rPr>
      </w:pPr>
      <w:r w:rsidRPr="00AA0B64">
        <w:rPr>
          <w:rFonts w:eastAsia="Calibri"/>
          <w:b/>
          <w:color w:val="5B0F74"/>
          <w:sz w:val="32"/>
          <w:lang w:val="es-MX"/>
        </w:rPr>
        <w:t>RESUMEN DE PÓSTER · MÁXIMO 250 PALABRAS</w:t>
      </w:r>
    </w:p>
    <w:p w14:paraId="736C9AE3" w14:textId="77777777" w:rsidR="00374CC2" w:rsidRPr="00AA0B64" w:rsidRDefault="00000000">
      <w:pPr>
        <w:jc w:val="center"/>
        <w:rPr>
          <w:lang w:val="es-MX"/>
        </w:rPr>
      </w:pPr>
      <w:r w:rsidRPr="00AA0B64">
        <w:rPr>
          <w:rFonts w:eastAsia="Calibri"/>
          <w:b/>
          <w:color w:val="243D80"/>
          <w:lang w:val="es-MX"/>
        </w:rPr>
        <w:t xml:space="preserve">Simposio Internacional de Economía Circular y Materiales </w:t>
      </w:r>
      <w:proofErr w:type="spellStart"/>
      <w:r w:rsidRPr="00AA0B64">
        <w:rPr>
          <w:rFonts w:eastAsia="Calibri"/>
          <w:b/>
          <w:color w:val="243D80"/>
          <w:lang w:val="es-MX"/>
        </w:rPr>
        <w:t>Biobasados</w:t>
      </w:r>
      <w:proofErr w:type="spellEnd"/>
    </w:p>
    <w:p w14:paraId="287EEC54" w14:textId="77777777" w:rsidR="00374CC2" w:rsidRPr="00AA0B64" w:rsidRDefault="00000000">
      <w:pPr>
        <w:spacing w:after="160"/>
        <w:jc w:val="center"/>
        <w:rPr>
          <w:lang w:val="es-MX"/>
        </w:rPr>
      </w:pPr>
      <w:r w:rsidRPr="00AA0B64">
        <w:rPr>
          <w:rFonts w:eastAsia="Calibri"/>
          <w:color w:val="666672"/>
          <w:sz w:val="19"/>
          <w:lang w:val="es-MX"/>
        </w:rPr>
        <w:t>Hacia una Validación Industrial en Iberoamérica · 28–29 de septiembre de 2026</w:t>
      </w: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9360"/>
      </w:tblGrid>
      <w:tr w:rsidR="00374CC2" w14:paraId="4C434318" w14:textId="77777777">
        <w:trPr>
          <w:jc w:val="center"/>
        </w:trPr>
        <w:tc>
          <w:tcPr>
            <w:tcW w:w="9360" w:type="dxa"/>
            <w:shd w:val="clear" w:color="auto" w:fill="F3EEF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3D21B7" w14:textId="53EFF34C" w:rsidR="00374CC2" w:rsidRDefault="00000000">
            <w:pPr>
              <w:spacing w:after="0"/>
            </w:pPr>
            <w:proofErr w:type="gramStart"/>
            <w:r w:rsidRPr="00AA0B64">
              <w:rPr>
                <w:rFonts w:eastAsia="Calibri"/>
                <w:b/>
                <w:color w:val="5B0F74"/>
                <w:sz w:val="20"/>
                <w:lang w:val="es-MX"/>
              </w:rPr>
              <w:t xml:space="preserve">CONTEO  </w:t>
            </w:r>
            <w:r w:rsidRPr="00AA0B64">
              <w:rPr>
                <w:rFonts w:eastAsia="Calibri"/>
                <w:sz w:val="20"/>
                <w:lang w:val="es-MX"/>
              </w:rPr>
              <w:t>El</w:t>
            </w:r>
            <w:proofErr w:type="gramEnd"/>
            <w:r w:rsidRPr="00AA0B64">
              <w:rPr>
                <w:rFonts w:eastAsia="Calibri"/>
                <w:sz w:val="20"/>
                <w:lang w:val="es-MX"/>
              </w:rPr>
              <w:t xml:space="preserve"> cuerpo del resumen no debe exceder 250 palabras. El título, la autoría, las afiliaciones, las palabras clave y las referencias no se incluyen en el conteo.</w:t>
            </w:r>
            <w:r w:rsidR="00AA0B64" w:rsidRPr="00AA0B64">
              <w:rPr>
                <w:rFonts w:eastAsia="Calibri"/>
                <w:sz w:val="20"/>
                <w:lang w:val="es-MX"/>
              </w:rPr>
              <w:t xml:space="preserve"> </w:t>
            </w:r>
            <w:r w:rsidR="00AA0B64">
              <w:rPr>
                <w:rFonts w:eastAsia="Calibri"/>
                <w:sz w:val="20"/>
              </w:rPr>
              <w:t xml:space="preserve">Antes de </w:t>
            </w:r>
            <w:proofErr w:type="spellStart"/>
            <w:r w:rsidR="00AA0B64">
              <w:rPr>
                <w:rFonts w:eastAsia="Calibri"/>
                <w:sz w:val="20"/>
              </w:rPr>
              <w:t>enviar</w:t>
            </w:r>
            <w:proofErr w:type="spellEnd"/>
            <w:r w:rsidR="00AA0B64">
              <w:rPr>
                <w:rFonts w:eastAsia="Calibri"/>
                <w:sz w:val="20"/>
              </w:rPr>
              <w:t xml:space="preserve">, </w:t>
            </w:r>
            <w:proofErr w:type="spellStart"/>
            <w:r w:rsidR="00AA0B64">
              <w:rPr>
                <w:rFonts w:eastAsia="Calibri"/>
                <w:sz w:val="20"/>
              </w:rPr>
              <w:t>borrar</w:t>
            </w:r>
            <w:proofErr w:type="spellEnd"/>
            <w:r w:rsidR="00AA0B64">
              <w:rPr>
                <w:rFonts w:eastAsia="Calibri"/>
                <w:sz w:val="20"/>
              </w:rPr>
              <w:t xml:space="preserve"> las </w:t>
            </w:r>
            <w:proofErr w:type="spellStart"/>
            <w:r w:rsidR="00AA0B64">
              <w:rPr>
                <w:rFonts w:eastAsia="Calibri"/>
                <w:sz w:val="20"/>
              </w:rPr>
              <w:t>instrucciones</w:t>
            </w:r>
            <w:proofErr w:type="spellEnd"/>
            <w:r w:rsidR="00AA0B64">
              <w:rPr>
                <w:rFonts w:eastAsia="Calibri"/>
                <w:sz w:val="20"/>
              </w:rPr>
              <w:t xml:space="preserve"> y </w:t>
            </w:r>
            <w:proofErr w:type="spellStart"/>
            <w:r w:rsidR="00AA0B64">
              <w:rPr>
                <w:rFonts w:eastAsia="Calibri"/>
                <w:sz w:val="20"/>
              </w:rPr>
              <w:t>corchetes</w:t>
            </w:r>
            <w:proofErr w:type="spellEnd"/>
            <w:r w:rsidR="00AA0B64">
              <w:rPr>
                <w:rFonts w:eastAsia="Calibri"/>
                <w:sz w:val="20"/>
              </w:rPr>
              <w:t>.</w:t>
            </w:r>
          </w:p>
        </w:tc>
      </w:tr>
    </w:tbl>
    <w:p w14:paraId="4B71D2D9" w14:textId="77777777" w:rsidR="00374CC2" w:rsidRPr="00AA0B64" w:rsidRDefault="00000000">
      <w:pPr>
        <w:spacing w:before="160" w:after="60"/>
        <w:jc w:val="center"/>
        <w:rPr>
          <w:lang w:val="es-MX"/>
        </w:rPr>
      </w:pPr>
      <w:r w:rsidRPr="00AA0B64">
        <w:rPr>
          <w:rFonts w:eastAsia="Calibri"/>
          <w:b/>
          <w:sz w:val="28"/>
          <w:lang w:val="es-MX"/>
        </w:rPr>
        <w:t>[TÍTULO DEL TRABAJO: CLARO, ESPECÍFICO Y DE MÁXIMO 20 PALABRAS]</w:t>
      </w:r>
    </w:p>
    <w:p w14:paraId="68B2B495" w14:textId="77777777" w:rsidR="00374CC2" w:rsidRPr="00AA0B64" w:rsidRDefault="00000000">
      <w:pPr>
        <w:spacing w:after="40"/>
        <w:jc w:val="center"/>
        <w:rPr>
          <w:lang w:val="es-MX"/>
        </w:rPr>
      </w:pPr>
      <w:r w:rsidRPr="00AA0B64">
        <w:rPr>
          <w:rFonts w:eastAsia="Calibri"/>
          <w:b/>
          <w:color w:val="243D80"/>
          <w:lang w:val="es-MX"/>
        </w:rPr>
        <w:t>[Nombre Apellido¹, Nombre Apellido², Nombre Apellido³]</w:t>
      </w:r>
    </w:p>
    <w:p w14:paraId="2AC6AB98" w14:textId="77777777" w:rsidR="00374CC2" w:rsidRPr="00AA0B64" w:rsidRDefault="00000000">
      <w:pPr>
        <w:spacing w:after="40"/>
        <w:jc w:val="center"/>
        <w:rPr>
          <w:lang w:val="es-MX"/>
        </w:rPr>
      </w:pPr>
      <w:r w:rsidRPr="00AA0B64">
        <w:rPr>
          <w:rFonts w:eastAsia="Calibri"/>
          <w:color w:val="666672"/>
          <w:sz w:val="19"/>
          <w:lang w:val="es-MX"/>
        </w:rPr>
        <w:t>[¹Institución/organización, ciudad, país · ²Institución/organización, ciudad, país]</w:t>
      </w:r>
    </w:p>
    <w:p w14:paraId="22B1BC8A" w14:textId="77777777" w:rsidR="00374CC2" w:rsidRPr="00AA0B64" w:rsidRDefault="00000000">
      <w:pPr>
        <w:spacing w:after="140"/>
        <w:jc w:val="center"/>
        <w:rPr>
          <w:lang w:val="es-MX"/>
        </w:rPr>
      </w:pPr>
      <w:r w:rsidRPr="00AA0B64">
        <w:rPr>
          <w:rFonts w:eastAsia="Calibri"/>
          <w:color w:val="666672"/>
          <w:sz w:val="19"/>
          <w:lang w:val="es-MX"/>
        </w:rPr>
        <w:t>[Persona autora de contacto: correo electrónico · ORCID opcional]</w:t>
      </w: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2400"/>
        <w:gridCol w:w="6960"/>
      </w:tblGrid>
      <w:tr w:rsidR="00374CC2" w:rsidRPr="00AA0B64" w14:paraId="470BFA5D" w14:textId="77777777">
        <w:trPr>
          <w:jc w:val="center"/>
        </w:trPr>
        <w:tc>
          <w:tcPr>
            <w:tcW w:w="2400" w:type="dxa"/>
            <w:shd w:val="clear" w:color="auto" w:fill="F3EEF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9AB734" w14:textId="77777777" w:rsidR="00374CC2" w:rsidRDefault="00000000">
            <w:pPr>
              <w:spacing w:after="0"/>
            </w:pPr>
            <w:r>
              <w:rPr>
                <w:rFonts w:eastAsia="Calibri"/>
                <w:b/>
                <w:color w:val="5B0F74"/>
                <w:sz w:val="19"/>
              </w:rPr>
              <w:t xml:space="preserve">Eje </w:t>
            </w:r>
            <w:proofErr w:type="spellStart"/>
            <w:r>
              <w:rPr>
                <w:rFonts w:eastAsia="Calibri"/>
                <w:b/>
                <w:color w:val="5B0F74"/>
                <w:sz w:val="19"/>
              </w:rPr>
              <w:t>temático</w:t>
            </w:r>
            <w:proofErr w:type="spellEnd"/>
          </w:p>
        </w:tc>
        <w:tc>
          <w:tcPr>
            <w:tcW w:w="696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72FACB" w14:textId="77777777" w:rsidR="00374CC2" w:rsidRPr="00AA0B64" w:rsidRDefault="00000000">
            <w:pPr>
              <w:spacing w:after="0"/>
              <w:rPr>
                <w:lang w:val="es-MX"/>
              </w:rPr>
            </w:pPr>
            <w:r w:rsidRPr="00AA0B64">
              <w:rPr>
                <w:rFonts w:eastAsia="Calibri"/>
                <w:sz w:val="19"/>
                <w:lang w:val="es-MX"/>
              </w:rPr>
              <w:t>[Seleccione uno de los cinco ejes oficiales]</w:t>
            </w:r>
          </w:p>
        </w:tc>
      </w:tr>
      <w:tr w:rsidR="00374CC2" w:rsidRPr="00AA0B64" w14:paraId="1E36B274" w14:textId="77777777">
        <w:trPr>
          <w:jc w:val="center"/>
        </w:trPr>
        <w:tc>
          <w:tcPr>
            <w:tcW w:w="2400" w:type="dxa"/>
            <w:shd w:val="clear" w:color="auto" w:fill="F3EEF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0999A" w14:textId="77777777" w:rsidR="00374CC2" w:rsidRDefault="00000000">
            <w:pPr>
              <w:spacing w:after="0"/>
            </w:pPr>
            <w:r>
              <w:rPr>
                <w:rFonts w:eastAsia="Calibri"/>
                <w:b/>
                <w:color w:val="5B0F74"/>
                <w:sz w:val="19"/>
              </w:rPr>
              <w:t xml:space="preserve">Tipo de </w:t>
            </w:r>
            <w:proofErr w:type="spellStart"/>
            <w:r>
              <w:rPr>
                <w:rFonts w:eastAsia="Calibri"/>
                <w:b/>
                <w:color w:val="5B0F74"/>
                <w:sz w:val="19"/>
              </w:rPr>
              <w:t>contribución</w:t>
            </w:r>
            <w:proofErr w:type="spellEnd"/>
          </w:p>
        </w:tc>
        <w:tc>
          <w:tcPr>
            <w:tcW w:w="696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617E4B" w14:textId="77777777" w:rsidR="00374CC2" w:rsidRPr="00AA0B64" w:rsidRDefault="00000000">
            <w:pPr>
              <w:spacing w:after="0"/>
              <w:rPr>
                <w:lang w:val="es-MX"/>
              </w:rPr>
            </w:pPr>
            <w:r w:rsidRPr="00AA0B64">
              <w:rPr>
                <w:rFonts w:eastAsia="Calibri"/>
                <w:sz w:val="19"/>
                <w:lang w:val="es-MX"/>
              </w:rPr>
              <w:t>[Investigación o análisis · innovación o desarrollo tecnológico · vinculación o transferencia · emprendimiento]</w:t>
            </w:r>
          </w:p>
        </w:tc>
      </w:tr>
      <w:tr w:rsidR="00374CC2" w:rsidRPr="00AA0B64" w14:paraId="367C79A8" w14:textId="77777777">
        <w:trPr>
          <w:jc w:val="center"/>
        </w:trPr>
        <w:tc>
          <w:tcPr>
            <w:tcW w:w="2400" w:type="dxa"/>
            <w:shd w:val="clear" w:color="auto" w:fill="F3EEF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8D040" w14:textId="77777777" w:rsidR="00374CC2" w:rsidRDefault="00000000">
            <w:pPr>
              <w:spacing w:after="0"/>
            </w:pPr>
            <w:r>
              <w:rPr>
                <w:rFonts w:eastAsia="Calibri"/>
                <w:b/>
                <w:color w:val="5B0F74"/>
                <w:sz w:val="19"/>
              </w:rPr>
              <w:t xml:space="preserve">Estado del </w:t>
            </w:r>
            <w:proofErr w:type="spellStart"/>
            <w:r>
              <w:rPr>
                <w:rFonts w:eastAsia="Calibri"/>
                <w:b/>
                <w:color w:val="5B0F74"/>
                <w:sz w:val="19"/>
              </w:rPr>
              <w:t>trabajo</w:t>
            </w:r>
            <w:proofErr w:type="spellEnd"/>
          </w:p>
        </w:tc>
        <w:tc>
          <w:tcPr>
            <w:tcW w:w="696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0A055C" w14:textId="77777777" w:rsidR="00374CC2" w:rsidRPr="00AA0B64" w:rsidRDefault="00000000">
            <w:pPr>
              <w:spacing w:after="0"/>
              <w:rPr>
                <w:lang w:val="es-MX"/>
              </w:rPr>
            </w:pPr>
            <w:r w:rsidRPr="00AA0B64">
              <w:rPr>
                <w:rFonts w:eastAsia="Calibri"/>
                <w:sz w:val="19"/>
                <w:lang w:val="es-MX"/>
              </w:rPr>
              <w:t>[Idea · en desarrollo · prueba de concepto · prototipo · validación de laboratorio · validación con usuario o industria · implementación o transferencia]</w:t>
            </w:r>
          </w:p>
        </w:tc>
      </w:tr>
    </w:tbl>
    <w:p w14:paraId="6053F6B3" w14:textId="77777777" w:rsidR="00374CC2" w:rsidRPr="00AA0B64" w:rsidRDefault="00000000">
      <w:pPr>
        <w:pStyle w:val="Ttulo2"/>
        <w:rPr>
          <w:lang w:val="es-MX"/>
        </w:rPr>
      </w:pPr>
      <w:r w:rsidRPr="00AA0B64">
        <w:rPr>
          <w:rFonts w:ascii="Calibri" w:eastAsia="Calibri" w:hAnsi="Calibri"/>
          <w:lang w:val="es-MX"/>
        </w:rPr>
        <w:t>Resumen</w:t>
      </w:r>
    </w:p>
    <w:p w14:paraId="102C149C" w14:textId="77777777" w:rsidR="00374CC2" w:rsidRDefault="00000000">
      <w:pPr>
        <w:spacing w:after="80"/>
      </w:pPr>
      <w:r w:rsidRPr="00AA0B64">
        <w:rPr>
          <w:rFonts w:eastAsia="Calibri"/>
          <w:i/>
          <w:color w:val="666672"/>
          <w:sz w:val="19"/>
          <w:lang w:val="es-MX"/>
        </w:rPr>
        <w:t xml:space="preserve">Redacte un texto continuo que integre: problema o contexto; objetivo o propuesta; enfoque o metodología; resultado, evidencia o avance principal; conclusión, aplicación o siguiente paso. </w:t>
      </w:r>
      <w:proofErr w:type="spellStart"/>
      <w:r>
        <w:rPr>
          <w:rFonts w:eastAsia="Calibri"/>
          <w:i/>
          <w:color w:val="666672"/>
          <w:sz w:val="19"/>
        </w:rPr>
        <w:t>Distinga</w:t>
      </w:r>
      <w:proofErr w:type="spellEnd"/>
      <w:r>
        <w:rPr>
          <w:rFonts w:eastAsia="Calibri"/>
          <w:i/>
          <w:color w:val="666672"/>
          <w:sz w:val="19"/>
        </w:rPr>
        <w:t xml:space="preserve"> </w:t>
      </w:r>
      <w:proofErr w:type="spellStart"/>
      <w:r>
        <w:rPr>
          <w:rFonts w:eastAsia="Calibri"/>
          <w:i/>
          <w:color w:val="666672"/>
          <w:sz w:val="19"/>
        </w:rPr>
        <w:t>claramente</w:t>
      </w:r>
      <w:proofErr w:type="spellEnd"/>
      <w:r>
        <w:rPr>
          <w:rFonts w:eastAsia="Calibri"/>
          <w:i/>
          <w:color w:val="666672"/>
          <w:sz w:val="19"/>
        </w:rPr>
        <w:t xml:space="preserve"> </w:t>
      </w:r>
      <w:proofErr w:type="spellStart"/>
      <w:r>
        <w:rPr>
          <w:rFonts w:eastAsia="Calibri"/>
          <w:i/>
          <w:color w:val="666672"/>
          <w:sz w:val="19"/>
        </w:rPr>
        <w:t>los</w:t>
      </w:r>
      <w:proofErr w:type="spellEnd"/>
      <w:r>
        <w:rPr>
          <w:rFonts w:eastAsia="Calibri"/>
          <w:i/>
          <w:color w:val="666672"/>
          <w:sz w:val="19"/>
        </w:rPr>
        <w:t xml:space="preserve"> </w:t>
      </w:r>
      <w:proofErr w:type="spellStart"/>
      <w:r>
        <w:rPr>
          <w:rFonts w:eastAsia="Calibri"/>
          <w:i/>
          <w:color w:val="666672"/>
          <w:sz w:val="19"/>
        </w:rPr>
        <w:t>resultados</w:t>
      </w:r>
      <w:proofErr w:type="spellEnd"/>
      <w:r>
        <w:rPr>
          <w:rFonts w:eastAsia="Calibri"/>
          <w:i/>
          <w:color w:val="666672"/>
          <w:sz w:val="19"/>
        </w:rPr>
        <w:t xml:space="preserve"> obtenidos de los esperados.</w:t>
      </w: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9360"/>
      </w:tblGrid>
      <w:tr w:rsidR="00374CC2" w:rsidRPr="00AA0B64" w14:paraId="7DD2C0F6" w14:textId="77777777">
        <w:trPr>
          <w:jc w:val="center"/>
        </w:trPr>
        <w:tc>
          <w:tcPr>
            <w:tcW w:w="9360" w:type="dxa"/>
            <w:shd w:val="clear" w:color="auto" w:fill="EDF2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1F6783" w14:textId="77777777" w:rsidR="00374CC2" w:rsidRPr="00AA0B64" w:rsidRDefault="00000000">
            <w:pPr>
              <w:spacing w:after="0"/>
              <w:rPr>
                <w:lang w:val="es-MX"/>
              </w:rPr>
            </w:pPr>
            <w:r w:rsidRPr="00AA0B64">
              <w:rPr>
                <w:rFonts w:eastAsia="Calibri"/>
                <w:lang w:val="es-MX"/>
              </w:rPr>
              <w:t>[Escriba aquí el resumen de máximo 250 palabras.]</w:t>
            </w:r>
            <w:r w:rsidRPr="00AA0B64">
              <w:rPr>
                <w:rFonts w:eastAsia="Calibri"/>
                <w:lang w:val="es-MX"/>
              </w:rPr>
              <w:br/>
            </w:r>
            <w:r w:rsidRPr="00AA0B64">
              <w:rPr>
                <w:rFonts w:eastAsia="Calibri"/>
                <w:lang w:val="es-MX"/>
              </w:rPr>
              <w:br/>
            </w:r>
            <w:r w:rsidRPr="00AA0B64">
              <w:rPr>
                <w:rFonts w:eastAsia="Calibri"/>
                <w:lang w:val="es-MX"/>
              </w:rPr>
              <w:br/>
            </w:r>
            <w:r w:rsidRPr="00AA0B64">
              <w:rPr>
                <w:rFonts w:eastAsia="Calibri"/>
                <w:lang w:val="es-MX"/>
              </w:rPr>
              <w:br/>
            </w:r>
            <w:r w:rsidRPr="00AA0B64">
              <w:rPr>
                <w:rFonts w:eastAsia="Calibri"/>
                <w:lang w:val="es-MX"/>
              </w:rPr>
              <w:br/>
            </w:r>
            <w:r w:rsidRPr="00AA0B64">
              <w:rPr>
                <w:rFonts w:eastAsia="Calibri"/>
                <w:lang w:val="es-MX"/>
              </w:rPr>
              <w:br/>
            </w:r>
          </w:p>
        </w:tc>
      </w:tr>
    </w:tbl>
    <w:p w14:paraId="19419C4C" w14:textId="77777777" w:rsidR="00374CC2" w:rsidRPr="00AA0B64" w:rsidRDefault="00000000">
      <w:pPr>
        <w:spacing w:before="100" w:after="60"/>
        <w:rPr>
          <w:lang w:val="es-MX"/>
        </w:rPr>
      </w:pPr>
      <w:r w:rsidRPr="00AA0B64">
        <w:rPr>
          <w:rFonts w:eastAsia="Calibri"/>
          <w:b/>
          <w:color w:val="5B0F74"/>
          <w:sz w:val="20"/>
          <w:lang w:val="es-MX"/>
        </w:rPr>
        <w:t xml:space="preserve">Número de palabras del cuerpo: </w:t>
      </w:r>
      <w:r w:rsidRPr="00AA0B64">
        <w:rPr>
          <w:rFonts w:eastAsia="Calibri"/>
          <w:sz w:val="20"/>
          <w:lang w:val="es-MX"/>
        </w:rPr>
        <w:t xml:space="preserve">[____]     </w:t>
      </w:r>
      <w:r w:rsidRPr="00AA0B64">
        <w:rPr>
          <w:rFonts w:eastAsia="Calibri"/>
          <w:b/>
          <w:color w:val="5B0F74"/>
          <w:sz w:val="20"/>
          <w:lang w:val="es-MX"/>
        </w:rPr>
        <w:t xml:space="preserve">Palabras clave: </w:t>
      </w:r>
      <w:r w:rsidRPr="00AA0B64">
        <w:rPr>
          <w:rFonts w:eastAsia="Calibri"/>
          <w:sz w:val="20"/>
          <w:lang w:val="es-MX"/>
        </w:rPr>
        <w:t>[3–5 términos separados por punto y coma]</w:t>
      </w:r>
    </w:p>
    <w:p w14:paraId="0515DE10" w14:textId="77777777" w:rsidR="00374CC2" w:rsidRPr="00AA0B64" w:rsidRDefault="00000000">
      <w:pPr>
        <w:pStyle w:val="Ttulo2"/>
        <w:spacing w:before="100"/>
        <w:rPr>
          <w:lang w:val="es-MX"/>
        </w:rPr>
      </w:pPr>
      <w:r w:rsidRPr="00AA0B64">
        <w:rPr>
          <w:rFonts w:ascii="Calibri" w:eastAsia="Calibri" w:hAnsi="Calibri"/>
          <w:sz w:val="24"/>
          <w:lang w:val="es-MX"/>
        </w:rPr>
        <w:t>Referencias (cuando correspondan)</w:t>
      </w:r>
    </w:p>
    <w:p w14:paraId="32F4C61C" w14:textId="77777777" w:rsidR="00374CC2" w:rsidRPr="00AA0B64" w:rsidRDefault="00000000">
      <w:pPr>
        <w:spacing w:after="60"/>
        <w:rPr>
          <w:lang w:val="es-MX"/>
        </w:rPr>
      </w:pPr>
      <w:r w:rsidRPr="00AA0B64">
        <w:rPr>
          <w:rFonts w:eastAsia="Calibri"/>
          <w:i/>
          <w:color w:val="666672"/>
          <w:sz w:val="19"/>
          <w:lang w:val="es-MX"/>
        </w:rPr>
        <w:t>Incluya únicamente las fuentes citadas en el resumen, en formato APA 7. No se requiere una revisión bibliográfica extensa.</w:t>
      </w:r>
    </w:p>
    <w:p w14:paraId="7360DFC8" w14:textId="77777777" w:rsidR="00374CC2" w:rsidRPr="00AA0B64" w:rsidRDefault="00000000">
      <w:pPr>
        <w:spacing w:after="0"/>
        <w:rPr>
          <w:lang w:val="es-MX"/>
        </w:rPr>
      </w:pPr>
      <w:r w:rsidRPr="00AA0B64">
        <w:rPr>
          <w:rFonts w:eastAsia="Calibri"/>
          <w:sz w:val="19"/>
          <w:lang w:val="es-MX"/>
        </w:rPr>
        <w:t>[Apellido, A. A. (Año). Título. Fuente. https://doi.org/…]</w:t>
      </w:r>
    </w:p>
    <w:sectPr w:rsidR="00374CC2" w:rsidRPr="00AA0B64" w:rsidSect="00034616">
      <w:headerReference w:type="default" r:id="rId8"/>
      <w:footerReference w:type="default" r:id="rId9"/>
      <w:pgSz w:w="12240" w:h="15840"/>
      <w:pgMar w:top="1037" w:right="1440" w:bottom="93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F4F95" w14:textId="77777777" w:rsidR="005E51F4" w:rsidRDefault="005E51F4">
      <w:pPr>
        <w:spacing w:after="0" w:line="240" w:lineRule="auto"/>
      </w:pPr>
      <w:r>
        <w:separator/>
      </w:r>
    </w:p>
  </w:endnote>
  <w:endnote w:type="continuationSeparator" w:id="0">
    <w:p w14:paraId="01EDA47E" w14:textId="77777777" w:rsidR="005E51F4" w:rsidRDefault="005E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D9B" w14:textId="77777777" w:rsidR="00374CC2" w:rsidRPr="00AA0B64" w:rsidRDefault="00000000">
    <w:pPr>
      <w:pStyle w:val="Piedepgina"/>
      <w:jc w:val="center"/>
      <w:rPr>
        <w:lang w:val="es-MX"/>
      </w:rPr>
    </w:pPr>
    <w:r w:rsidRPr="00AA0B64">
      <w:rPr>
        <w:rFonts w:eastAsia="Calibri"/>
        <w:color w:val="666672"/>
        <w:sz w:val="17"/>
        <w:lang w:val="es-MX"/>
      </w:rPr>
      <w:t>Nombre del archivo: SIEM2026_POSTER_Apellido_TituloCorto_Resumen250.docx y su versión PDF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25F7" w14:textId="77777777" w:rsidR="005E51F4" w:rsidRDefault="005E51F4">
      <w:pPr>
        <w:spacing w:after="0" w:line="240" w:lineRule="auto"/>
      </w:pPr>
      <w:r>
        <w:separator/>
      </w:r>
    </w:p>
  </w:footnote>
  <w:footnote w:type="continuationSeparator" w:id="0">
    <w:p w14:paraId="5E7E0BD0" w14:textId="77777777" w:rsidR="005E51F4" w:rsidRDefault="005E5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FEEB" w14:textId="77777777" w:rsidR="00374CC2" w:rsidRDefault="00000000">
    <w:pPr>
      <w:pStyle w:val="Encabezado"/>
      <w:jc w:val="right"/>
    </w:pPr>
    <w:r>
      <w:rPr>
        <w:rFonts w:eastAsia="Calibri"/>
        <w:b/>
        <w:color w:val="666672"/>
        <w:sz w:val="18"/>
      </w:rPr>
      <w:t xml:space="preserve">SIEM </w:t>
    </w:r>
    <w:proofErr w:type="gramStart"/>
    <w:r>
      <w:rPr>
        <w:rFonts w:eastAsia="Calibri"/>
        <w:b/>
        <w:color w:val="666672"/>
        <w:sz w:val="18"/>
      </w:rPr>
      <w:t>2026  |</w:t>
    </w:r>
    <w:proofErr w:type="gramEnd"/>
    <w:r>
      <w:rPr>
        <w:rFonts w:eastAsia="Calibri"/>
        <w:b/>
        <w:color w:val="666672"/>
        <w:sz w:val="18"/>
      </w:rPr>
      <w:t xml:space="preserve">  UACH · CIMAV · CYTED </w:t>
    </w:r>
    <w:proofErr w:type="spellStart"/>
    <w:r>
      <w:rPr>
        <w:rFonts w:eastAsia="Calibri"/>
        <w:b/>
        <w:color w:val="666672"/>
        <w:sz w:val="18"/>
      </w:rPr>
      <w:t>BioRed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7563122">
    <w:abstractNumId w:val="8"/>
  </w:num>
  <w:num w:numId="2" w16cid:durableId="473644945">
    <w:abstractNumId w:val="6"/>
  </w:num>
  <w:num w:numId="3" w16cid:durableId="200827995">
    <w:abstractNumId w:val="5"/>
  </w:num>
  <w:num w:numId="4" w16cid:durableId="2029523501">
    <w:abstractNumId w:val="4"/>
  </w:num>
  <w:num w:numId="5" w16cid:durableId="38019171">
    <w:abstractNumId w:val="7"/>
  </w:num>
  <w:num w:numId="6" w16cid:durableId="1446005055">
    <w:abstractNumId w:val="3"/>
  </w:num>
  <w:num w:numId="7" w16cid:durableId="968315583">
    <w:abstractNumId w:val="2"/>
  </w:num>
  <w:num w:numId="8" w16cid:durableId="235172865">
    <w:abstractNumId w:val="1"/>
  </w:num>
  <w:num w:numId="9" w16cid:durableId="2064088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4CC2"/>
    <w:rsid w:val="005E51F4"/>
    <w:rsid w:val="00AA0B64"/>
    <w:rsid w:val="00AA1D8D"/>
    <w:rsid w:val="00B47730"/>
    <w:rsid w:val="00CB0664"/>
    <w:rsid w:val="00D908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FA0107"/>
  <w14:defaultImageDpi w14:val="300"/>
  <w15:docId w15:val="{0A1F2292-5B66-42BD-AE73-CCED9624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color w:val="292933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5B0F74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5B0F74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Leonor Cortés</cp:lastModifiedBy>
  <cp:revision>2</cp:revision>
  <dcterms:created xsi:type="dcterms:W3CDTF">2013-12-23T23:15:00Z</dcterms:created>
  <dcterms:modified xsi:type="dcterms:W3CDTF">2026-07-22T06:26:00Z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0ce800f0-63c4-42d8-9d94-1020533d7a41</vt:lpwstr>
  </property>
</Properties>
</file>